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89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9822361" name="019f89c0-f32c-7283-ac34-fabb935753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113075" name="019f89c0-f32c-7283-ac34-fabb935753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89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8605612" name="019f89c1-8521-7fe0-8d66-3b31bfeefa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153759" name="019f89c1-8521-7fe0-8d66-3b31bfeefa7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 </w:t>
            </w:r>
          </w:p>
          <w:p>
            <w:pPr>
              <w:spacing w:before="0" w:after="0" w:line="240" w:lineRule="auto"/>
            </w:pPr>
            <w:r>
              <w:t>OG-DG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6501218" name="019f89d7-5ad1-7b72-9caf-b9d96f6cd2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50035" name="019f89d7-5ad1-7b72-9caf-b9d96f6cd25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89 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5406318" name="019f89da-de07-75a0-b4f3-4f9bf5e24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332561" name="019f89da-de07-75a0-b4f3-4f9bf5e241a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3879945" name="019f8a0e-8bd5-77a4-b587-e36b7e03df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900787" name="019f8a0e-8bd5-77a4-b587-e36b7e03dfc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89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051604" name="019f89b6-60ff-7d82-99ef-fd3b872f0b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970214" name="019f89b6-60ff-7d82-99ef-fd3b872f0ba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89 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344838" name="019f89e2-fc4d-7a63-b962-1680727b0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677129" name="019f89e2-fc4d-7a63-b962-1680727b05e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89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8619198" name="019f89b7-4f6f-70ab-99ab-39ff200c1e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43878" name="019f89b7-4f6f-70ab-99ab-39ff200c1eb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89 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125961" name="019f89e6-541e-753f-b3cc-b50ef97cf3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126290" name="019f89e6-541e-753f-b3cc-b50ef97cf33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91 Küche </w:t>
            </w:r>
          </w:p>
          <w:p>
            <w:pPr>
              <w:spacing w:before="0" w:after="0" w:line="240" w:lineRule="auto"/>
            </w:pPr>
            <w:r>
              <w:t>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5987124" name="019f89fe-9ce0-7fc1-a809-63fe248e26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938935" name="019f89fe-9ce0-7fc1-a809-63fe248e26b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91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8722112" name="019f8a00-6bd4-774a-89e9-c8898c422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934827" name="019f8a00-6bd4-774a-89e9-c8898c4226b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89 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3309120" name="019f89d3-e66b-77dd-ac9d-54c44c1c84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544049" name="019f89d3-e66b-77dd-ac9d-54c44c1c849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89 Treppenhaus / Gang / Schlafzimmer </w:t>
            </w:r>
          </w:p>
          <w:p>
            <w:pPr>
              <w:spacing w:before="0" w:after="0" w:line="240" w:lineRule="auto"/>
            </w:pPr>
            <w:r>
              <w:t>OG-DG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8637253" name="019f89d8-aa28-733b-b159-a8892e61f1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627737" name="019f89d8-aa28-733b-b159-a8892e61f14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89 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0267941" name="019f89e1-c9cd-7ac8-80ab-8b405ccf99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807374" name="019f89e1-c9cd-7ac8-80ab-8b405ccf99d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89 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3073319" name="019f89e2-6265-72af-ab40-45a41c920b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204424" name="019f89e2-6265-72af-ab40-45a41c920ba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91 gesamte WHG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8925759" name="019f89fc-7603-7e90-b1ec-8a628478b6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095997" name="019f89fc-7603-7e90-b1ec-8a628478b6f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91 Küche / Bad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0699411" name="019f8a07-e011-7645-b981-34c9f610a9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652081" name="019f8a07-e011-7645-b981-34c9f610a94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89 Küche/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/ Boden / Decke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52920" name="019f89db-7044-7c71-ac7a-f859b56e8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381205" name="019f89db-7044-7c71-ac7a-f859b56e813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89 Treppenhaus / Gang 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9727136" name="019f89dd-90de-7976-bdcb-390bd2ffec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161364" name="019f89dd-90de-7976-bdcb-390bd2ffec5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91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9736164" name="019f89ee-7b7f-707a-a0ea-4cef199d34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84646" name="019f89ee-7b7f-707a-a0ea-4cef199d341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89 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2856500" name="019f89e0-a3d4-7347-a936-c0a642efb8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615525" name="019f89e0-a3d4-7347-a936-c0a642efb89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91 Bad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201914" name="019f8a0a-12cb-7086-9269-879391a3e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845228" name="019f8a0a-12cb-7086-9269-879391a3e75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91 Gesamtes 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3686933" name="019f89f3-ff62-7441-bc2d-7375ffc18d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955203" name="019f89f3-ff62-7441-bc2d-7375ffc18d3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91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9003504" name="019f89f6-2c16-7fc6-9d1d-d0e391318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676317" name="019f89f6-2c16-7fc6-9d1d-d0e39131853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91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3435408" name="019f89f4-ab3f-72aa-804f-a7d70f2849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977571" name="019f89f4-ab3f-72aa-804f-a7d70f28495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Gartenhaus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9737394" name="019f89f9-6545-78e4-a34e-480eea0575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315426" name="019f89f9-6545-78e4-a34e-480eea0575a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91 Gesamtes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281536" name="019f8a04-9868-7370-bad9-ac0426dcc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974283" name="019f8a04-9868-7370-bad9-ac0426dccaa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Alpsteinstrasse 89/ 91, 9100 Herisau</w:t>
          </w:r>
        </w:p>
        <w:p>
          <w:pPr>
            <w:spacing w:before="0" w:after="0"/>
          </w:pPr>
          <w:r>
            <w:t>1093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